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432" w:tblpY="-229"/>
        <w:tblW w:w="10188" w:type="dxa"/>
        <w:tblLook w:val="04A0" w:firstRow="1" w:lastRow="0" w:firstColumn="1" w:lastColumn="0" w:noHBand="0" w:noVBand="1"/>
      </w:tblPr>
      <w:tblGrid>
        <w:gridCol w:w="5053"/>
        <w:gridCol w:w="5135"/>
      </w:tblGrid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Pr="00344884">
              <w:rPr>
                <w:rFonts w:cs="Arial"/>
                <w:b/>
                <w:sz w:val="28"/>
                <w:szCs w:val="28"/>
              </w:rPr>
              <w:t xml:space="preserve"> 1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Tha na còraichean seo aig a h-uile duine a tha fo </w:t>
            </w:r>
            <w:proofErr w:type="spellStart"/>
            <w:r>
              <w:rPr>
                <w:rFonts w:cs="Arial"/>
                <w:sz w:val="28"/>
                <w:szCs w:val="28"/>
              </w:rPr>
              <w:t>aois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18.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Tha còir agad dìon fhaighinn bho </w:t>
            </w:r>
            <w:proofErr w:type="spellStart"/>
            <w:r>
              <w:rPr>
                <w:rFonts w:cs="Arial"/>
                <w:sz w:val="28"/>
                <w:szCs w:val="28"/>
              </w:rPr>
              <w:t>leathachas</w:t>
            </w:r>
            <w:proofErr w:type="spellEnd"/>
            <w:r>
              <w:rPr>
                <w:rFonts w:cs="Arial"/>
                <w:sz w:val="28"/>
                <w:szCs w:val="28"/>
              </w:rPr>
              <w:t>.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Bu chòir dha inbhich an rud as fheàrr a dhèanamh air do shon.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4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gun toir riaghaltas do chòraichean dhut ann am fiorachas.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5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gum faigh thu stiùireadh bho do phàrantan agus do theaghlach.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6</w:t>
            </w:r>
          </w:p>
          <w:p w:rsidR="00344884" w:rsidRP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Tha còir agad air beatha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7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gum faigh thu ainm agus dùthchas.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8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gum faigh thu aithne.</w:t>
            </w:r>
          </w:p>
          <w:p w:rsidR="00344884" w:rsidRPr="00344884" w:rsidRDefault="00344884" w:rsidP="00C41A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9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Tha còir agad gum bi thu a’ fuireach còmhla ri do phàrantan mura dèan sin </w:t>
            </w:r>
            <w:proofErr w:type="spellStart"/>
            <w:r>
              <w:rPr>
                <w:rFonts w:cs="Arial"/>
                <w:sz w:val="28"/>
                <w:szCs w:val="28"/>
              </w:rPr>
              <w:t>cron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ort.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10</w:t>
            </w:r>
          </w:p>
          <w:p w:rsidR="00C41AB0" w:rsidRP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i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Ma tha thusa no do phàrantan a’ fuireach ann an dùthchannan eadar-dhealaichte, tha còir agad fhaighinn air ais còmhla ri chèile agus a bhith a’ fuireach san aon àite.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578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6"/>
                <w:szCs w:val="26"/>
              </w:rPr>
              <w:t xml:space="preserve">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11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Cha bu chòir gun deidheadh do thoirt am bruid.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12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gum bi beachd agad agus gun tèid èisteachd ris agus</w:t>
            </w:r>
            <w:r>
              <w:rPr>
                <w:rFonts w:cs="Arial"/>
                <w:sz w:val="28"/>
                <w:szCs w:val="28"/>
              </w:rPr>
              <w:t xml:space="preserve"> aire cheart a thoirt dhà.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2303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 xml:space="preserve">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13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gum faigh thu a-mach mu dheidhinn rudan agus gun innis thu dè tha thu a’ smaoineachadh, tro bhith a’ dèanamh ealan, a’ còmhradh agus a’ sgrìobhadh mura bris seo còraichean dhaoine eile.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14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 smaoinich thu le do thoil fhèin agus gum bi creideamh sam bith a roghnaicheas tu agad le stiùireadh bho do phàrantan.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C41A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15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gum bi thu còmhla ri caraidean agus a bhith nad bhall no bhith a’ stèidheachadh chlubaichean, mura bris seo còraichean dhaoine eile.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16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gum bi beatha phrìobhaideach agad. Mar eisimpleir, faodaidh tu leabhar-latha a chumail nach fhaod duine sam bith eile fhaicinn.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2087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17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gum faod thu fiosrachadh a thional bho na meadhanan.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18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gun tèid do thogail le do phàrantan cho fad ‘s a tha seo comasach.</w:t>
            </w:r>
          </w:p>
          <w:p w:rsidR="00344884" w:rsidRPr="00344884" w:rsidRDefault="00344884" w:rsidP="00C41A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2069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19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gun tèid do dhìon bho bhith air do ghortachadh no a bhith a’ faighinn làimhseachadh.</w:t>
            </w:r>
          </w:p>
          <w:p w:rsidR="00C41AB0" w:rsidRPr="00344884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20</w:t>
            </w:r>
          </w:p>
          <w:p w:rsidR="00C41AB0" w:rsidRDefault="00C41AB0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Tha còir agad dìon</w:t>
            </w:r>
            <w:bookmarkStart w:id="0" w:name="_GoBack"/>
            <w:bookmarkEnd w:id="0"/>
            <w:r>
              <w:rPr>
                <w:rFonts w:cs="Arial"/>
                <w:sz w:val="28"/>
                <w:szCs w:val="28"/>
              </w:rPr>
              <w:t xml:space="preserve"> agus cuideachadh sònraichte fhaighinn mura h-eil e comasach dhut a bhith a’ fuireach còmhla ri do phàrantan.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1970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21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the best care for you if you are adopted or living in foster care.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22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special protection and help if you are a refugee.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rPr>
          <w:trHeight w:val="2375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23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If you are disabled, either mentally or physically, you have the right to special care and education.</w:t>
            </w: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24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the best health possible and to medical care and information.</w:t>
            </w: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25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your living arrangements checked regularly if you are living away from home.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26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help from the government if you are poor or in need.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27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have a good enough standard of living.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28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education.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29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education which develops your personality, respect for other’s rights and the environment.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30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If you come from a minority group you have the right to enjoy your own culture, practice your own religion and use your own language.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31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play and relax by doing things like sport, music and drama.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32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protection from work which is bad for your health or education.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</w:tr>
      <w:tr w:rsidR="00344884" w:rsidRPr="00344884" w:rsidTr="00752982"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33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be protected from dangerous drugs.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34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be protected from sexual abuse.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429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35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No one is allowed to kidnap you or sell you.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36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protection from any other kind of exploitation.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240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37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not to be punished in a cruel or hurtful way.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38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protection in times of war. If under 15, you should never have to be in the army or a battle.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231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39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help if you have been hurt, neglected or badly treated.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40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help in defending yourself if you are accused of breaking the law.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</w:p>
        </w:tc>
      </w:tr>
      <w:tr w:rsidR="00344884" w:rsidRPr="00344884" w:rsidTr="00752982">
        <w:trPr>
          <w:trHeight w:val="2168"/>
        </w:trPr>
        <w:tc>
          <w:tcPr>
            <w:tcW w:w="5053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41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You have the right to any rights in laws in your country or internationally that give you better rights than these.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5135" w:type="dxa"/>
          </w:tcPr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b/>
                <w:sz w:val="28"/>
                <w:szCs w:val="28"/>
              </w:rPr>
            </w:pPr>
            <w:r w:rsidRPr="00344884">
              <w:rPr>
                <w:rFonts w:cs="Arial"/>
                <w:b/>
                <w:sz w:val="28"/>
                <w:szCs w:val="28"/>
              </w:rPr>
              <w:t xml:space="preserve">                                                      </w:t>
            </w:r>
            <w:r w:rsidR="00C41AB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41AB0">
              <w:rPr>
                <w:rFonts w:cs="Arial"/>
                <w:b/>
                <w:sz w:val="28"/>
                <w:szCs w:val="28"/>
              </w:rPr>
              <w:t>Artaigil</w:t>
            </w:r>
            <w:r w:rsidR="00C41AB0" w:rsidRPr="00344884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344884">
              <w:rPr>
                <w:rFonts w:cs="Arial"/>
                <w:b/>
                <w:sz w:val="28"/>
                <w:szCs w:val="28"/>
              </w:rPr>
              <w:t>42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cs="Arial"/>
                <w:sz w:val="28"/>
                <w:szCs w:val="28"/>
              </w:rPr>
            </w:pPr>
            <w:r w:rsidRPr="00344884">
              <w:rPr>
                <w:rFonts w:cs="Arial"/>
                <w:sz w:val="28"/>
                <w:szCs w:val="28"/>
              </w:rPr>
              <w:t>All adults and children should know about this convention.</w:t>
            </w:r>
          </w:p>
          <w:p w:rsidR="00344884" w:rsidRPr="00344884" w:rsidRDefault="00344884" w:rsidP="0034488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  <w:jc w:val="both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</w:tr>
    </w:tbl>
    <w:p w:rsidR="00344884" w:rsidRPr="00344884" w:rsidRDefault="00344884" w:rsidP="00344884">
      <w:p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jc w:val="both"/>
      </w:pPr>
    </w:p>
    <w:p w:rsidR="00027C27" w:rsidRPr="009B7615" w:rsidRDefault="00027C27" w:rsidP="00B561C0"/>
    <w:sectPr w:rsidR="00027C27" w:rsidRPr="009B7615" w:rsidSect="00B56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884" w:rsidRDefault="00344884" w:rsidP="00344884">
      <w:r>
        <w:separator/>
      </w:r>
    </w:p>
  </w:endnote>
  <w:endnote w:type="continuationSeparator" w:id="0">
    <w:p w:rsidR="00344884" w:rsidRDefault="00344884" w:rsidP="0034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884" w:rsidRDefault="00344884" w:rsidP="00344884">
      <w:r>
        <w:separator/>
      </w:r>
    </w:p>
  </w:footnote>
  <w:footnote w:type="continuationSeparator" w:id="0">
    <w:p w:rsidR="00344884" w:rsidRDefault="00344884" w:rsidP="0034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Pr="002656D3" w:rsidRDefault="002656D3">
    <w:pPr>
      <w:pStyle w:val="Header"/>
      <w:rPr>
        <w:b/>
        <w:color w:val="0070C0"/>
      </w:rPr>
    </w:pPr>
    <w:proofErr w:type="spellStart"/>
    <w:r>
      <w:rPr>
        <w:b/>
        <w:color w:val="0070C0"/>
      </w:rPr>
      <w:t>LR</w:t>
    </w:r>
    <w:proofErr w:type="spellEnd"/>
    <w:r>
      <w:rPr>
        <w:b/>
        <w:color w:val="0070C0"/>
      </w:rPr>
      <w:t xml:space="preserve"> 1.4 Child–</w:t>
    </w:r>
    <w:r w:rsidR="00344884" w:rsidRPr="002656D3">
      <w:rPr>
        <w:b/>
        <w:color w:val="0070C0"/>
      </w:rPr>
      <w:t>friendly articles cards</w:t>
    </w:r>
  </w:p>
  <w:p w:rsidR="00344884" w:rsidRDefault="003448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884" w:rsidRDefault="003448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84"/>
    <w:rsid w:val="00027C27"/>
    <w:rsid w:val="000C0CF4"/>
    <w:rsid w:val="002656D3"/>
    <w:rsid w:val="00281579"/>
    <w:rsid w:val="00306C61"/>
    <w:rsid w:val="00344884"/>
    <w:rsid w:val="0037582B"/>
    <w:rsid w:val="008339C7"/>
    <w:rsid w:val="00857548"/>
    <w:rsid w:val="009B7615"/>
    <w:rsid w:val="00B51BDC"/>
    <w:rsid w:val="00B561C0"/>
    <w:rsid w:val="00B773CE"/>
    <w:rsid w:val="00C41AB0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8BBF"/>
  <w15:chartTrackingRefBased/>
  <w15:docId w15:val="{14A45435-D4E0-4BD4-B088-4E1851808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59"/>
    <w:rsid w:val="0034488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1035</Words>
  <Characters>5903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MacKinnon M (Maeve)</cp:lastModifiedBy>
  <cp:revision>2</cp:revision>
  <dcterms:created xsi:type="dcterms:W3CDTF">2020-03-24T16:15:00Z</dcterms:created>
  <dcterms:modified xsi:type="dcterms:W3CDTF">2020-03-24T16:15:00Z</dcterms:modified>
</cp:coreProperties>
</file>